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EA33F5" w:rsidRPr="00261353" w:rsidTr="00261353">
        <w:tc>
          <w:tcPr>
            <w:tcW w:w="4248" w:type="dxa"/>
          </w:tcPr>
          <w:p w:rsidR="00EA33F5" w:rsidRPr="00261353" w:rsidRDefault="00EA33F5" w:rsidP="00261353">
            <w:pPr>
              <w:jc w:val="center"/>
              <w:rPr>
                <w:rFonts w:ascii="Calibri" w:hAnsi="Calibri" w:cs="Calibri"/>
                <w:color w:val="auto"/>
                <w:sz w:val="20"/>
                <w:szCs w:val="20"/>
                <w:lang w:eastAsia="en-US"/>
              </w:rPr>
            </w:pPr>
          </w:p>
        </w:tc>
        <w:tc>
          <w:tcPr>
            <w:tcW w:w="5641" w:type="dxa"/>
          </w:tcPr>
          <w:p w:rsidR="00EA33F5" w:rsidRPr="00261353" w:rsidRDefault="00EA33F5" w:rsidP="00261353">
            <w:pPr>
              <w:jc w:val="center"/>
              <w:rPr>
                <w:rFonts w:ascii="Times New Roman" w:hAnsi="Times New Roman" w:cs="Times New Roman"/>
                <w:color w:val="auto"/>
                <w:sz w:val="28"/>
                <w:szCs w:val="28"/>
                <w:lang w:eastAsia="ru-RU"/>
              </w:rPr>
            </w:pPr>
            <w:r w:rsidRPr="00261353">
              <w:rPr>
                <w:rFonts w:ascii="Times New Roman" w:hAnsi="Times New Roman" w:cs="Times New Roman"/>
                <w:color w:val="auto"/>
                <w:sz w:val="28"/>
                <w:szCs w:val="28"/>
                <w:lang w:eastAsia="ru-RU"/>
              </w:rPr>
              <w:t>ЗАТВЕРДЖЕНО</w:t>
            </w:r>
          </w:p>
          <w:p w:rsidR="00EA33F5" w:rsidRPr="00261353" w:rsidRDefault="00EA33F5" w:rsidP="00261353">
            <w:pPr>
              <w:jc w:val="center"/>
              <w:rPr>
                <w:rFonts w:ascii="Times New Roman" w:hAnsi="Times New Roman" w:cs="Times New Roman"/>
                <w:color w:val="auto"/>
                <w:sz w:val="28"/>
                <w:szCs w:val="28"/>
                <w:lang w:eastAsia="ru-RU"/>
              </w:rPr>
            </w:pPr>
            <w:r w:rsidRPr="00261353">
              <w:rPr>
                <w:rFonts w:ascii="Times New Roman" w:hAnsi="Times New Roman" w:cs="Times New Roman"/>
                <w:color w:val="auto"/>
                <w:sz w:val="28"/>
                <w:szCs w:val="28"/>
                <w:lang w:eastAsia="ru-RU"/>
              </w:rPr>
              <w:t>Рішення девʹятої сесії</w:t>
            </w:r>
          </w:p>
          <w:p w:rsidR="00EA33F5" w:rsidRPr="00261353" w:rsidRDefault="00EA33F5" w:rsidP="00261353">
            <w:pPr>
              <w:jc w:val="center"/>
              <w:rPr>
                <w:rFonts w:ascii="Times New Roman" w:hAnsi="Times New Roman" w:cs="Times New Roman"/>
                <w:color w:val="auto"/>
                <w:sz w:val="28"/>
                <w:szCs w:val="28"/>
                <w:lang w:eastAsia="ru-RU"/>
              </w:rPr>
            </w:pPr>
            <w:r w:rsidRPr="00261353">
              <w:rPr>
                <w:rFonts w:ascii="Times New Roman" w:hAnsi="Times New Roman" w:cs="Times New Roman"/>
                <w:color w:val="auto"/>
                <w:sz w:val="28"/>
                <w:szCs w:val="28"/>
                <w:lang w:eastAsia="ru-RU"/>
              </w:rPr>
              <w:t>районної ради сьомого скликання</w:t>
            </w:r>
          </w:p>
          <w:p w:rsidR="00EA33F5" w:rsidRPr="00261353" w:rsidRDefault="00EA33F5" w:rsidP="00261353">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EA33F5" w:rsidRPr="00261353" w:rsidRDefault="00EA33F5" w:rsidP="00261353">
            <w:pPr>
              <w:ind w:firstLine="507"/>
              <w:jc w:val="both"/>
              <w:rPr>
                <w:rFonts w:ascii="Times New Roman" w:hAnsi="Times New Roman" w:cs="Times New Roman"/>
                <w:color w:val="auto"/>
                <w:sz w:val="28"/>
                <w:szCs w:val="28"/>
                <w:lang w:eastAsia="ru-RU"/>
              </w:rPr>
            </w:pPr>
          </w:p>
          <w:p w:rsidR="00EA33F5" w:rsidRPr="00261353" w:rsidRDefault="00EA33F5" w:rsidP="00261353">
            <w:pPr>
              <w:ind w:firstLine="507"/>
              <w:jc w:val="both"/>
              <w:rPr>
                <w:rFonts w:ascii="Times New Roman" w:hAnsi="Times New Roman" w:cs="Times New Roman"/>
                <w:color w:val="auto"/>
                <w:sz w:val="28"/>
                <w:szCs w:val="28"/>
                <w:lang w:eastAsia="ru-RU"/>
              </w:rPr>
            </w:pPr>
            <w:r w:rsidRPr="00261353">
              <w:rPr>
                <w:rFonts w:ascii="Times New Roman" w:hAnsi="Times New Roman" w:cs="Times New Roman"/>
                <w:color w:val="auto"/>
                <w:sz w:val="28"/>
                <w:szCs w:val="28"/>
                <w:lang w:eastAsia="ru-RU"/>
              </w:rPr>
              <w:t>Голова районної ради</w:t>
            </w:r>
          </w:p>
          <w:p w:rsidR="00EA33F5" w:rsidRPr="00261353" w:rsidRDefault="00EA33F5" w:rsidP="00261353">
            <w:pPr>
              <w:ind w:firstLine="507"/>
              <w:jc w:val="center"/>
              <w:rPr>
                <w:rFonts w:ascii="Times New Roman" w:hAnsi="Times New Roman" w:cs="Times New Roman"/>
                <w:color w:val="auto"/>
                <w:sz w:val="28"/>
                <w:szCs w:val="28"/>
                <w:lang w:eastAsia="ru-RU"/>
              </w:rPr>
            </w:pPr>
            <w:r w:rsidRPr="00261353">
              <w:rPr>
                <w:rFonts w:ascii="Times New Roman" w:hAnsi="Times New Roman" w:cs="Times New Roman"/>
                <w:color w:val="auto"/>
                <w:sz w:val="28"/>
                <w:szCs w:val="28"/>
                <w:lang w:eastAsia="ru-RU"/>
              </w:rPr>
              <w:tab/>
            </w:r>
            <w:r w:rsidRPr="00261353">
              <w:rPr>
                <w:rFonts w:ascii="Times New Roman" w:hAnsi="Times New Roman" w:cs="Times New Roman"/>
                <w:color w:val="auto"/>
                <w:sz w:val="28"/>
                <w:szCs w:val="28"/>
                <w:lang w:eastAsia="ru-RU"/>
              </w:rPr>
              <w:tab/>
            </w:r>
            <w:r w:rsidRPr="00261353">
              <w:rPr>
                <w:rFonts w:ascii="Times New Roman" w:hAnsi="Times New Roman" w:cs="Times New Roman"/>
                <w:color w:val="auto"/>
                <w:sz w:val="28"/>
                <w:szCs w:val="28"/>
                <w:lang w:eastAsia="ru-RU"/>
              </w:rPr>
              <w:tab/>
              <w:t xml:space="preserve">                                        </w:t>
            </w:r>
          </w:p>
          <w:p w:rsidR="00EA33F5" w:rsidRPr="00261353" w:rsidRDefault="00EA33F5" w:rsidP="00261353">
            <w:pPr>
              <w:ind w:firstLine="507"/>
              <w:jc w:val="center"/>
              <w:rPr>
                <w:rFonts w:ascii="Times New Roman" w:hAnsi="Times New Roman" w:cs="Times New Roman"/>
                <w:color w:val="auto"/>
                <w:sz w:val="28"/>
                <w:szCs w:val="28"/>
                <w:lang w:eastAsia="ru-RU"/>
              </w:rPr>
            </w:pPr>
            <w:r w:rsidRPr="00261353">
              <w:rPr>
                <w:rFonts w:ascii="Times New Roman" w:hAnsi="Times New Roman" w:cs="Times New Roman"/>
                <w:color w:val="auto"/>
                <w:sz w:val="28"/>
                <w:szCs w:val="28"/>
                <w:lang w:eastAsia="ru-RU"/>
              </w:rPr>
              <w:t xml:space="preserve">                        ___________Д.С.Калінін</w:t>
            </w:r>
          </w:p>
        </w:tc>
      </w:tr>
    </w:tbl>
    <w:p w:rsidR="00EA33F5" w:rsidRPr="00261353" w:rsidRDefault="00EA33F5" w:rsidP="00A80979">
      <w:pPr>
        <w:pStyle w:val="BodyText"/>
        <w:shd w:val="clear" w:color="auto" w:fill="auto"/>
        <w:spacing w:line="240" w:lineRule="auto"/>
        <w:ind w:firstLine="0"/>
        <w:rPr>
          <w:sz w:val="28"/>
          <w:szCs w:val="28"/>
        </w:rPr>
      </w:pPr>
    </w:p>
    <w:p w:rsidR="00EA33F5" w:rsidRDefault="00EA33F5" w:rsidP="00A80979">
      <w:pPr>
        <w:pStyle w:val="BodyText"/>
        <w:shd w:val="clear" w:color="auto" w:fill="auto"/>
        <w:spacing w:line="240" w:lineRule="auto"/>
        <w:ind w:firstLine="0"/>
        <w:rPr>
          <w:sz w:val="28"/>
          <w:szCs w:val="28"/>
          <w:lang w:val="uk-UA"/>
        </w:rPr>
      </w:pPr>
    </w:p>
    <w:p w:rsidR="00EA33F5" w:rsidRPr="00AD31AF" w:rsidRDefault="00EA33F5" w:rsidP="00A80979">
      <w:pPr>
        <w:pStyle w:val="BodyText"/>
        <w:shd w:val="clear" w:color="auto" w:fill="auto"/>
        <w:spacing w:line="240" w:lineRule="auto"/>
        <w:ind w:firstLine="0"/>
        <w:rPr>
          <w:sz w:val="28"/>
          <w:szCs w:val="28"/>
          <w:lang w:val="uk-UA"/>
        </w:rPr>
      </w:pPr>
    </w:p>
    <w:p w:rsidR="00EA33F5" w:rsidRPr="00AD31AF" w:rsidRDefault="00EA33F5" w:rsidP="00A80979">
      <w:pPr>
        <w:pStyle w:val="BodyText"/>
        <w:shd w:val="clear" w:color="auto" w:fill="auto"/>
        <w:spacing w:line="240" w:lineRule="auto"/>
        <w:ind w:left="6237" w:firstLine="0"/>
        <w:rPr>
          <w:sz w:val="28"/>
          <w:szCs w:val="28"/>
          <w:lang w:val="uk-UA"/>
        </w:rPr>
      </w:pPr>
    </w:p>
    <w:p w:rsidR="00EA33F5" w:rsidRPr="00AD31AF" w:rsidRDefault="00EA33F5" w:rsidP="00A80979">
      <w:pPr>
        <w:pStyle w:val="BodyText"/>
        <w:shd w:val="clear" w:color="auto" w:fill="auto"/>
        <w:spacing w:line="240" w:lineRule="auto"/>
        <w:ind w:left="6237" w:firstLine="0"/>
        <w:rPr>
          <w:sz w:val="28"/>
          <w:szCs w:val="28"/>
          <w:lang w:val="uk-UA"/>
        </w:rPr>
      </w:pPr>
    </w:p>
    <w:p w:rsidR="00EA33F5" w:rsidRDefault="00EA33F5" w:rsidP="00A80979">
      <w:pPr>
        <w:pStyle w:val="BodyText"/>
        <w:shd w:val="clear" w:color="auto" w:fill="auto"/>
        <w:spacing w:line="240" w:lineRule="auto"/>
        <w:ind w:left="6237" w:firstLine="0"/>
        <w:rPr>
          <w:sz w:val="28"/>
          <w:szCs w:val="28"/>
          <w:lang w:val="uk-UA"/>
        </w:rPr>
      </w:pPr>
    </w:p>
    <w:p w:rsidR="00EA33F5" w:rsidRDefault="00EA33F5" w:rsidP="00A80979">
      <w:pPr>
        <w:pStyle w:val="BodyText"/>
        <w:shd w:val="clear" w:color="auto" w:fill="auto"/>
        <w:spacing w:line="240" w:lineRule="auto"/>
        <w:ind w:left="6237" w:firstLine="0"/>
        <w:rPr>
          <w:sz w:val="28"/>
          <w:szCs w:val="28"/>
          <w:lang w:val="uk-UA"/>
        </w:rPr>
      </w:pPr>
    </w:p>
    <w:p w:rsidR="00EA33F5" w:rsidRDefault="00EA33F5" w:rsidP="00A80979">
      <w:pPr>
        <w:pStyle w:val="BodyText"/>
        <w:shd w:val="clear" w:color="auto" w:fill="auto"/>
        <w:spacing w:line="240" w:lineRule="auto"/>
        <w:ind w:left="6237" w:firstLine="0"/>
        <w:rPr>
          <w:sz w:val="28"/>
          <w:szCs w:val="28"/>
          <w:lang w:val="uk-UA"/>
        </w:rPr>
      </w:pPr>
    </w:p>
    <w:p w:rsidR="00EA33F5" w:rsidRDefault="00EA33F5" w:rsidP="00A80979">
      <w:pPr>
        <w:pStyle w:val="BodyText"/>
        <w:shd w:val="clear" w:color="auto" w:fill="auto"/>
        <w:spacing w:line="240" w:lineRule="auto"/>
        <w:ind w:left="6237" w:firstLine="0"/>
        <w:rPr>
          <w:sz w:val="28"/>
          <w:szCs w:val="28"/>
          <w:lang w:val="uk-UA"/>
        </w:rPr>
      </w:pPr>
    </w:p>
    <w:p w:rsidR="00EA33F5" w:rsidRDefault="00EA33F5" w:rsidP="00A80979">
      <w:pPr>
        <w:pStyle w:val="BodyText"/>
        <w:shd w:val="clear" w:color="auto" w:fill="auto"/>
        <w:spacing w:line="240" w:lineRule="auto"/>
        <w:ind w:left="6237" w:firstLine="0"/>
        <w:rPr>
          <w:sz w:val="28"/>
          <w:szCs w:val="28"/>
          <w:lang w:val="uk-UA"/>
        </w:rPr>
      </w:pPr>
    </w:p>
    <w:p w:rsidR="00EA33F5" w:rsidRPr="00AD31AF" w:rsidRDefault="00EA33F5" w:rsidP="00A80979">
      <w:pPr>
        <w:pStyle w:val="BodyText"/>
        <w:shd w:val="clear" w:color="auto" w:fill="auto"/>
        <w:spacing w:line="240" w:lineRule="auto"/>
        <w:ind w:left="6237" w:firstLine="0"/>
        <w:rPr>
          <w:sz w:val="28"/>
          <w:szCs w:val="28"/>
          <w:lang w:val="uk-UA"/>
        </w:rPr>
      </w:pPr>
    </w:p>
    <w:p w:rsidR="00EA33F5" w:rsidRPr="00AD31AF" w:rsidRDefault="00EA33F5" w:rsidP="00A80979">
      <w:pPr>
        <w:pStyle w:val="BodyText"/>
        <w:shd w:val="clear" w:color="auto" w:fill="auto"/>
        <w:spacing w:line="240" w:lineRule="auto"/>
        <w:ind w:left="6237" w:firstLine="0"/>
        <w:rPr>
          <w:sz w:val="28"/>
          <w:szCs w:val="28"/>
          <w:lang w:val="uk-UA"/>
        </w:rPr>
      </w:pPr>
    </w:p>
    <w:p w:rsidR="00EA33F5" w:rsidRPr="00AD31AF" w:rsidRDefault="00EA33F5" w:rsidP="00A80979">
      <w:pPr>
        <w:pStyle w:val="BodyText"/>
        <w:shd w:val="clear" w:color="auto" w:fill="auto"/>
        <w:spacing w:line="240" w:lineRule="auto"/>
        <w:ind w:left="6237" w:firstLine="0"/>
        <w:rPr>
          <w:sz w:val="28"/>
          <w:szCs w:val="28"/>
          <w:lang w:val="uk-UA"/>
        </w:rPr>
      </w:pPr>
    </w:p>
    <w:p w:rsidR="00EA33F5" w:rsidRPr="00AD31AF" w:rsidRDefault="00EA33F5" w:rsidP="00AD31AF">
      <w:pPr>
        <w:jc w:val="center"/>
        <w:rPr>
          <w:rFonts w:ascii="Times New Roman" w:hAnsi="Times New Roman" w:cs="Times New Roman"/>
          <w:b/>
          <w:sz w:val="28"/>
          <w:szCs w:val="28"/>
        </w:rPr>
      </w:pPr>
      <w:r w:rsidRPr="00AD31AF">
        <w:rPr>
          <w:rFonts w:ascii="Times New Roman" w:hAnsi="Times New Roman" w:cs="Times New Roman"/>
          <w:b/>
          <w:sz w:val="28"/>
          <w:szCs w:val="28"/>
        </w:rPr>
        <w:t>СТАТУТ</w:t>
      </w:r>
    </w:p>
    <w:p w:rsidR="00EA33F5" w:rsidRPr="00AD31AF" w:rsidRDefault="00EA33F5"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КОМУНАЛЬНОГО ЗАКЛАДУ</w:t>
      </w:r>
    </w:p>
    <w:p w:rsidR="00EA33F5" w:rsidRPr="00AD31AF" w:rsidRDefault="00EA33F5"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«МАЛОБІЛОЗЕРСЬКА ЗАГАЛЬНООСВІТНЯ ШКОЛА І-ІІ СТУПЕНІВ»</w:t>
      </w:r>
    </w:p>
    <w:p w:rsidR="00EA33F5" w:rsidRPr="00AD31AF" w:rsidRDefault="00EA33F5"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AD31AF">
        <w:rPr>
          <w:rFonts w:ascii="Times New Roman" w:hAnsi="Times New Roman" w:cs="Times New Roman"/>
          <w:b/>
          <w:sz w:val="28"/>
          <w:szCs w:val="28"/>
        </w:rPr>
        <w:t>ЗАПОРІЗЬКОЇ ОБЛАСТІ</w:t>
      </w:r>
    </w:p>
    <w:p w:rsidR="00EA33F5" w:rsidRPr="00AD31AF" w:rsidRDefault="00EA33F5"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(нова редакція)</w:t>
      </w:r>
    </w:p>
    <w:p w:rsidR="00EA33F5" w:rsidRPr="00AD31AF" w:rsidRDefault="00EA33F5" w:rsidP="00AD31AF">
      <w:pPr>
        <w:jc w:val="center"/>
        <w:rPr>
          <w:rFonts w:ascii="Times New Roman" w:hAnsi="Times New Roman" w:cs="Times New Roman"/>
          <w:b/>
          <w:sz w:val="28"/>
          <w:szCs w:val="28"/>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val="uk-UA" w:eastAsia="uk-UA"/>
        </w:rPr>
      </w:pPr>
    </w:p>
    <w:p w:rsidR="00EA33F5" w:rsidRPr="00AD31AF" w:rsidRDefault="00EA33F5" w:rsidP="00A80979">
      <w:pPr>
        <w:pStyle w:val="BodyText"/>
        <w:shd w:val="clear" w:color="auto" w:fill="auto"/>
        <w:spacing w:line="240" w:lineRule="auto"/>
        <w:ind w:firstLine="0"/>
        <w:jc w:val="both"/>
        <w:rPr>
          <w:rStyle w:val="11"/>
          <w:strike/>
          <w:sz w:val="28"/>
          <w:szCs w:val="28"/>
          <w:lang w:val="uk-UA"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eastAsia="uk-UA"/>
        </w:rPr>
      </w:pPr>
    </w:p>
    <w:p w:rsidR="00EA33F5" w:rsidRDefault="00EA33F5" w:rsidP="00A80979">
      <w:pPr>
        <w:pStyle w:val="BodyText"/>
        <w:shd w:val="clear" w:color="auto" w:fill="auto"/>
        <w:spacing w:line="240" w:lineRule="auto"/>
        <w:ind w:firstLine="0"/>
        <w:jc w:val="both"/>
        <w:rPr>
          <w:rStyle w:val="11"/>
          <w:strike/>
          <w:sz w:val="28"/>
          <w:szCs w:val="28"/>
          <w:lang w:val="uk-UA" w:eastAsia="uk-UA"/>
        </w:rPr>
      </w:pPr>
    </w:p>
    <w:p w:rsidR="00EA33F5" w:rsidRPr="00325B65" w:rsidRDefault="00EA33F5" w:rsidP="00325B65">
      <w:pPr>
        <w:jc w:val="center"/>
        <w:rPr>
          <w:rFonts w:ascii="Times New Roman" w:hAnsi="Times New Roman" w:cs="Times New Roman"/>
          <w:bCs/>
          <w:color w:val="auto"/>
          <w:sz w:val="28"/>
          <w:szCs w:val="28"/>
          <w:lang w:eastAsia="ru-RU"/>
        </w:rPr>
      </w:pPr>
      <w:r w:rsidRPr="00325B65">
        <w:rPr>
          <w:rFonts w:ascii="Times New Roman" w:hAnsi="Times New Roman" w:cs="Times New Roman"/>
          <w:bCs/>
          <w:color w:val="auto"/>
          <w:sz w:val="28"/>
          <w:szCs w:val="28"/>
          <w:lang w:eastAsia="ru-RU"/>
        </w:rPr>
        <w:t>м. Василівка</w:t>
      </w:r>
    </w:p>
    <w:p w:rsidR="00EA33F5" w:rsidRPr="00325B65" w:rsidRDefault="00EA33F5" w:rsidP="00325B65">
      <w:pPr>
        <w:jc w:val="center"/>
        <w:rPr>
          <w:rFonts w:ascii="Times New Roman" w:hAnsi="Times New Roman" w:cs="Times New Roman"/>
          <w:bCs/>
          <w:color w:val="auto"/>
          <w:sz w:val="28"/>
          <w:szCs w:val="28"/>
          <w:lang w:eastAsia="ru-RU"/>
        </w:rPr>
      </w:pPr>
      <w:r w:rsidRPr="00325B65">
        <w:rPr>
          <w:rFonts w:ascii="Times New Roman" w:hAnsi="Times New Roman" w:cs="Times New Roman"/>
          <w:bCs/>
          <w:color w:val="auto"/>
          <w:sz w:val="28"/>
          <w:szCs w:val="28"/>
          <w:lang w:eastAsia="ru-RU"/>
        </w:rPr>
        <w:t>2016 рік</w:t>
      </w:r>
    </w:p>
    <w:p w:rsidR="00EA33F5" w:rsidRPr="00065AE7" w:rsidRDefault="00EA33F5"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EA33F5" w:rsidRPr="00065AE7" w:rsidRDefault="00EA33F5" w:rsidP="00A80979">
      <w:pPr>
        <w:jc w:val="center"/>
        <w:rPr>
          <w:rFonts w:ascii="Times New Roman" w:hAnsi="Times New Roman" w:cs="Times New Roman"/>
          <w:sz w:val="28"/>
          <w:szCs w:val="28"/>
        </w:rPr>
      </w:pPr>
    </w:p>
    <w:p w:rsidR="00EA33F5" w:rsidRDefault="00EA33F5" w:rsidP="00AD31AF">
      <w:pPr>
        <w:ind w:firstLine="724"/>
        <w:jc w:val="both"/>
        <w:rPr>
          <w:rFonts w:ascii="Times New Roman" w:hAnsi="Times New Roman" w:cs="Times New Roman"/>
          <w:sz w:val="28"/>
          <w:szCs w:val="28"/>
          <w:lang w:val="ru-RU"/>
        </w:rPr>
      </w:pPr>
      <w:r w:rsidRPr="00AD31AF">
        <w:rPr>
          <w:rFonts w:ascii="Times New Roman" w:hAnsi="Times New Roman" w:cs="Times New Roman"/>
          <w:sz w:val="28"/>
          <w:szCs w:val="28"/>
        </w:rPr>
        <w:t>1.1.</w:t>
      </w:r>
      <w:r w:rsidRPr="00E95F34">
        <w:rPr>
          <w:rFonts w:ascii="Times New Roman" w:hAnsi="Times New Roman" w:cs="Times New Roman"/>
          <w:sz w:val="28"/>
          <w:szCs w:val="28"/>
        </w:rPr>
        <w:t xml:space="preserve"> </w:t>
      </w:r>
      <w:r w:rsidRPr="00AD31AF">
        <w:rPr>
          <w:rFonts w:ascii="Times New Roman" w:hAnsi="Times New Roman" w:cs="Times New Roman"/>
          <w:sz w:val="28"/>
          <w:szCs w:val="28"/>
        </w:rPr>
        <w:t xml:space="preserve">КОМУНАЛЬНИЙ ЗАКЛАД «МАЛОБІЛОЗЕРСЬКА ЗАГАЛЬНООСВІТНЯ ШКОЛА І-ІІ СТУПЕНІВ» ВАСИЛІВСЬКОЇ РАЙОННОЇ РАДИ ЗАПОРІЗЬКОЇ ОБЛАСТІ (далі навчальний заклад), </w:t>
      </w:r>
      <w:r w:rsidRPr="00AC13D6">
        <w:rPr>
          <w:rFonts w:ascii="Times New Roman" w:hAnsi="Times New Roman" w:cs="Times New Roman"/>
          <w:sz w:val="28"/>
          <w:szCs w:val="28"/>
        </w:rPr>
        <w:t>первинно зареєстрований розпорядженням голови Василівської районної державної адміністрації  від 08.02.2002 № 641. Зміни до Статуту внесено: рішенням сесії районної ради від 16.06.2004 № 9 та зар</w:t>
      </w:r>
      <w:r>
        <w:rPr>
          <w:rFonts w:ascii="Times New Roman" w:hAnsi="Times New Roman" w:cs="Times New Roman"/>
          <w:sz w:val="28"/>
          <w:szCs w:val="28"/>
        </w:rPr>
        <w:t xml:space="preserve">еєстровано Василівською районною державною адміністрацією </w:t>
      </w:r>
      <w:r w:rsidRPr="00AD31AF">
        <w:rPr>
          <w:rFonts w:ascii="Times New Roman" w:hAnsi="Times New Roman" w:cs="Times New Roman"/>
          <w:sz w:val="28"/>
          <w:szCs w:val="28"/>
        </w:rPr>
        <w:t>2</w:t>
      </w:r>
      <w:r>
        <w:rPr>
          <w:rFonts w:ascii="Times New Roman" w:hAnsi="Times New Roman" w:cs="Times New Roman"/>
          <w:sz w:val="28"/>
          <w:szCs w:val="28"/>
        </w:rPr>
        <w:t>0.11.200</w:t>
      </w:r>
      <w:r w:rsidRPr="00D6093A">
        <w:rPr>
          <w:rFonts w:ascii="Times New Roman" w:hAnsi="Times New Roman" w:cs="Times New Roman"/>
          <w:sz w:val="28"/>
          <w:szCs w:val="28"/>
        </w:rPr>
        <w:t>4</w:t>
      </w:r>
      <w:r>
        <w:rPr>
          <w:rFonts w:ascii="Times New Roman" w:hAnsi="Times New Roman" w:cs="Times New Roman"/>
          <w:sz w:val="28"/>
          <w:szCs w:val="28"/>
        </w:rPr>
        <w:t xml:space="preserve"> № 10801050001000060; </w:t>
      </w:r>
      <w:r w:rsidRPr="00AC13D6">
        <w:rPr>
          <w:rFonts w:ascii="Times New Roman" w:hAnsi="Times New Roman" w:cs="Times New Roman"/>
          <w:sz w:val="28"/>
          <w:szCs w:val="28"/>
        </w:rPr>
        <w:t xml:space="preserve">рішенням сесії районної ради </w:t>
      </w:r>
      <w:r>
        <w:rPr>
          <w:rFonts w:ascii="Times New Roman" w:hAnsi="Times New Roman" w:cs="Times New Roman"/>
          <w:sz w:val="28"/>
          <w:szCs w:val="28"/>
        </w:rPr>
        <w:t>від</w:t>
      </w:r>
      <w:r w:rsidRPr="00334DF7">
        <w:rPr>
          <w:rFonts w:ascii="Times New Roman" w:hAnsi="Times New Roman" w:cs="Times New Roman"/>
          <w:sz w:val="28"/>
          <w:szCs w:val="28"/>
        </w:rPr>
        <w:t xml:space="preserve"> </w:t>
      </w:r>
      <w:r>
        <w:rPr>
          <w:rFonts w:ascii="Times New Roman" w:hAnsi="Times New Roman" w:cs="Times New Roman"/>
          <w:sz w:val="28"/>
          <w:szCs w:val="28"/>
        </w:rPr>
        <w:t>27</w:t>
      </w:r>
      <w:r w:rsidRPr="00334DF7">
        <w:rPr>
          <w:rFonts w:ascii="Times New Roman" w:hAnsi="Times New Roman" w:cs="Times New Roman"/>
          <w:sz w:val="28"/>
          <w:szCs w:val="28"/>
        </w:rPr>
        <w:t>.09.</w:t>
      </w:r>
      <w:r>
        <w:rPr>
          <w:rFonts w:ascii="Times New Roman" w:hAnsi="Times New Roman" w:cs="Times New Roman"/>
          <w:sz w:val="28"/>
          <w:szCs w:val="28"/>
        </w:rPr>
        <w:t>2013 № 7</w:t>
      </w:r>
      <w:r w:rsidRPr="00AC13D6">
        <w:rPr>
          <w:rFonts w:ascii="Times New Roman" w:hAnsi="Times New Roman" w:cs="Times New Roman"/>
          <w:sz w:val="28"/>
          <w:szCs w:val="28"/>
        </w:rPr>
        <w:t xml:space="preserve"> та зар</w:t>
      </w:r>
      <w:r>
        <w:rPr>
          <w:rFonts w:ascii="Times New Roman" w:hAnsi="Times New Roman" w:cs="Times New Roman"/>
          <w:sz w:val="28"/>
          <w:szCs w:val="28"/>
        </w:rPr>
        <w:t xml:space="preserve">еєстровано Василівською районною державною адміністрацією 22.10.2013 № 10801050008000060; </w:t>
      </w:r>
      <w:r w:rsidRPr="00AC13D6">
        <w:rPr>
          <w:rFonts w:ascii="Times New Roman" w:hAnsi="Times New Roman" w:cs="Times New Roman"/>
          <w:sz w:val="28"/>
          <w:szCs w:val="28"/>
        </w:rPr>
        <w:t>рішенням сесії районної ради від 27.03.2015 № 17 та заре</w:t>
      </w:r>
      <w:r>
        <w:rPr>
          <w:rFonts w:ascii="Times New Roman" w:hAnsi="Times New Roman" w:cs="Times New Roman"/>
          <w:sz w:val="28"/>
          <w:szCs w:val="28"/>
        </w:rPr>
        <w:t xml:space="preserve">єстровано Василівською районною державною адміністрацією 08.04.2015 </w:t>
      </w:r>
      <w:r>
        <w:rPr>
          <w:rFonts w:ascii="Times New Roman" w:hAnsi="Times New Roman" w:cs="Times New Roman"/>
          <w:sz w:val="28"/>
          <w:szCs w:val="28"/>
          <w:lang w:val="ru-RU"/>
        </w:rPr>
        <w:t xml:space="preserve">  </w:t>
      </w:r>
      <w:r>
        <w:rPr>
          <w:rFonts w:ascii="Times New Roman" w:hAnsi="Times New Roman" w:cs="Times New Roman"/>
          <w:sz w:val="28"/>
          <w:szCs w:val="28"/>
        </w:rPr>
        <w:t>№ 1080105001000060.</w:t>
      </w:r>
    </w:p>
    <w:p w:rsidR="00EA33F5" w:rsidRPr="00AD31AF"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EA33F5" w:rsidRPr="00AD31AF"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1.3. Засновником навчального закладу є Василівська районна рада Запорізької області.</w:t>
      </w:r>
    </w:p>
    <w:p w:rsidR="00EA33F5" w:rsidRPr="00AD31AF"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w:t>
      </w:r>
      <w:r>
        <w:rPr>
          <w:rFonts w:ascii="Times New Roman" w:hAnsi="Times New Roman" w:cs="Times New Roman"/>
          <w:sz w:val="28"/>
          <w:szCs w:val="28"/>
        </w:rPr>
        <w:t>узевою спрямованістю підвідомчи</w:t>
      </w:r>
      <w:r w:rsidRPr="00E95F34">
        <w:rPr>
          <w:rFonts w:ascii="Times New Roman" w:hAnsi="Times New Roman" w:cs="Times New Roman"/>
          <w:sz w:val="28"/>
          <w:szCs w:val="28"/>
        </w:rPr>
        <w:t>й</w:t>
      </w:r>
      <w:r w:rsidRPr="00AD31AF">
        <w:rPr>
          <w:rFonts w:ascii="Times New Roman" w:hAnsi="Times New Roman" w:cs="Times New Roman"/>
          <w:sz w:val="28"/>
          <w:szCs w:val="28"/>
        </w:rPr>
        <w:t xml:space="preserve"> органу управління освіти.</w:t>
      </w:r>
    </w:p>
    <w:p w:rsidR="00EA33F5" w:rsidRPr="00AD31AF"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EA33F5" w:rsidRPr="00AD31AF"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1.6. Повне найменування: </w:t>
      </w:r>
    </w:p>
    <w:p w:rsidR="00EA33F5" w:rsidRPr="00AD31AF"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КОМУНАЛЬНИЙ ЗАКЛАД «МАЛОБІЛОЗЕРСЬКА ЗАГАЛЬНООСВІТНЯ ШКОЛА І-ІІ СТУПЕНІВ» ВАСИЛІВСЬКОЇ РАЙОННОЇ РАДИ ЗАПОРІЗЬКОЇ ОБЛАСТІ;</w:t>
      </w:r>
    </w:p>
    <w:p w:rsidR="00EA33F5" w:rsidRPr="00AD31AF"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КОМУНАЛЬНОЕ ЗАВЕДЕНИЕ «МАЛОБЕЛОЗЕРСКАЯ ОБЩЕОБРАЗОВАТЕЛЬНАЯ ШКОЛА І-ІІ СТУПЕНЕЙ» ВАСИЛЬЕВСКОГО РАЙОННОГО СОВЕТА ЗАПОРОЖСКОЙ ОБЛАСТИ.</w:t>
      </w:r>
    </w:p>
    <w:p w:rsidR="00EA33F5" w:rsidRPr="00AD31AF"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Скорочене найменування :</w:t>
      </w:r>
    </w:p>
    <w:p w:rsidR="00EA33F5" w:rsidRPr="00AD31AF"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КЗ «Малобілозерська ЗОШ І-ІІ ст.»</w:t>
      </w:r>
      <w:r w:rsidRPr="00E95F34">
        <w:rPr>
          <w:rFonts w:ascii="Times New Roman" w:hAnsi="Times New Roman" w:cs="Times New Roman"/>
          <w:sz w:val="28"/>
          <w:szCs w:val="28"/>
        </w:rPr>
        <w:t xml:space="preserve"> </w:t>
      </w:r>
      <w:r w:rsidRPr="00AD31AF">
        <w:rPr>
          <w:rFonts w:ascii="Times New Roman" w:hAnsi="Times New Roman" w:cs="Times New Roman"/>
          <w:sz w:val="28"/>
          <w:szCs w:val="28"/>
        </w:rPr>
        <w:t>ВРР ЗО</w:t>
      </w:r>
    </w:p>
    <w:p w:rsidR="00EA33F5" w:rsidRPr="00AD31AF"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КЗ «Малобелозерская ООШ І-ІІ ст.» ВРС ЗО</w:t>
      </w:r>
    </w:p>
    <w:p w:rsidR="00EA33F5" w:rsidRDefault="00EA33F5"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lang w:val="ru-RU"/>
        </w:rPr>
        <w:t>:</w:t>
      </w:r>
      <w:r w:rsidRPr="00AD31AF">
        <w:rPr>
          <w:rFonts w:ascii="Times New Roman" w:hAnsi="Times New Roman" w:cs="Times New Roman"/>
          <w:sz w:val="28"/>
          <w:szCs w:val="28"/>
        </w:rPr>
        <w:t xml:space="preserve"> 71673, Запорізька область, Василівський район, с. Мала Білозерка, вул. </w:t>
      </w:r>
      <w:r>
        <w:rPr>
          <w:rFonts w:ascii="Times New Roman" w:hAnsi="Times New Roman" w:cs="Times New Roman"/>
          <w:sz w:val="28"/>
          <w:szCs w:val="28"/>
        </w:rPr>
        <w:t>Таврійська</w:t>
      </w:r>
      <w:r w:rsidRPr="00AD31AF">
        <w:rPr>
          <w:rFonts w:ascii="Times New Roman" w:hAnsi="Times New Roman" w:cs="Times New Roman"/>
          <w:sz w:val="28"/>
          <w:szCs w:val="28"/>
        </w:rPr>
        <w:t>, 60-Б</w:t>
      </w:r>
      <w:r>
        <w:rPr>
          <w:rFonts w:ascii="Times New Roman" w:hAnsi="Times New Roman" w:cs="Times New Roman"/>
          <w:sz w:val="28"/>
          <w:szCs w:val="28"/>
        </w:rPr>
        <w:t>.</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1.13</w:t>
      </w:r>
      <w:r w:rsidRPr="001D561E">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EA33F5" w:rsidRPr="00334DF7"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r w:rsidRPr="00334DF7">
        <w:rPr>
          <w:rFonts w:ascii="Times New Roman" w:hAnsi="Times New Roman" w:cs="Times New Roman"/>
          <w:sz w:val="28"/>
          <w:szCs w:val="28"/>
        </w:rPr>
        <w:t>.</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1.15.</w:t>
      </w:r>
      <w:r w:rsidRPr="00334DF7">
        <w:rPr>
          <w:rFonts w:ascii="Times New Roman" w:hAnsi="Times New Roman" w:cs="Times New Roman"/>
          <w:sz w:val="28"/>
          <w:szCs w:val="28"/>
        </w:rPr>
        <w:t xml:space="preserve"> </w:t>
      </w:r>
      <w:r w:rsidRPr="001D561E">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EA33F5" w:rsidRPr="001D561E" w:rsidRDefault="00EA33F5" w:rsidP="007E1D0D">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r w:rsidRPr="007E1D0D">
        <w:rPr>
          <w:rFonts w:ascii="Times New Roman" w:hAnsi="Times New Roman" w:cs="Times New Roman"/>
          <w:sz w:val="28"/>
          <w:szCs w:val="28"/>
        </w:rPr>
        <w:t xml:space="preserve"> н</w:t>
      </w:r>
      <w:r w:rsidRPr="001D561E">
        <w:rPr>
          <w:rFonts w:ascii="Times New Roman" w:hAnsi="Times New Roman" w:cs="Times New Roman"/>
          <w:sz w:val="28"/>
          <w:szCs w:val="28"/>
        </w:rPr>
        <w:t xml:space="preserve">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заяви батьків або осіб, які їх замінюють) або направлень органів управління освітою, а також</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xml:space="preserve">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w:t>
      </w:r>
      <w:r>
        <w:rPr>
          <w:rFonts w:ascii="Times New Roman" w:hAnsi="Times New Roman" w:cs="Times New Roman"/>
          <w:sz w:val="28"/>
          <w:szCs w:val="28"/>
        </w:rPr>
        <w:t>обової справи учня встановлено</w:t>
      </w:r>
      <w:r>
        <w:rPr>
          <w:rFonts w:ascii="Times New Roman" w:hAnsi="Times New Roman" w:cs="Times New Roman"/>
          <w:sz w:val="28"/>
          <w:szCs w:val="28"/>
          <w:lang w:val="ru-RU"/>
        </w:rPr>
        <w:t>го</w:t>
      </w:r>
      <w:r w:rsidRPr="001D561E">
        <w:rPr>
          <w:rFonts w:ascii="Times New Roman" w:hAnsi="Times New Roman" w:cs="Times New Roman"/>
          <w:sz w:val="28"/>
          <w:szCs w:val="28"/>
        </w:rPr>
        <w:t xml:space="preserve"> Міністерством освіти і науки України зразка.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w:t>
      </w:r>
      <w:r>
        <w:rPr>
          <w:rFonts w:ascii="Times New Roman" w:hAnsi="Times New Roman" w:cs="Times New Roman"/>
          <w:sz w:val="28"/>
          <w:szCs w:val="28"/>
        </w:rPr>
        <w:t>,</w:t>
      </w:r>
      <w:r w:rsidRPr="001D561E">
        <w:rPr>
          <w:rFonts w:ascii="Times New Roman" w:hAnsi="Times New Roman" w:cs="Times New Roman"/>
          <w:sz w:val="28"/>
          <w:szCs w:val="28"/>
        </w:rPr>
        <w:t xml:space="preserve">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перших класах — 35 хвилин, у других</w:t>
      </w:r>
      <w:r>
        <w:rPr>
          <w:rFonts w:ascii="Times New Roman" w:hAnsi="Times New Roman" w:cs="Times New Roman"/>
          <w:sz w:val="28"/>
          <w:szCs w:val="28"/>
        </w:rPr>
        <w:t xml:space="preserve"> </w:t>
      </w:r>
      <w:r w:rsidRPr="001D561E">
        <w:rPr>
          <w:rFonts w:ascii="Times New Roman" w:hAnsi="Times New Roman" w:cs="Times New Roman"/>
          <w:sz w:val="28"/>
          <w:szCs w:val="28"/>
        </w:rPr>
        <w:t>— четвертих класах</w:t>
      </w:r>
      <w:r>
        <w:rPr>
          <w:rFonts w:ascii="Times New Roman" w:hAnsi="Times New Roman" w:cs="Times New Roman"/>
          <w:sz w:val="28"/>
          <w:szCs w:val="28"/>
        </w:rPr>
        <w:t xml:space="preserve"> </w:t>
      </w:r>
      <w:r w:rsidRPr="001D561E">
        <w:rPr>
          <w:rFonts w:ascii="Times New Roman" w:hAnsi="Times New Roman" w:cs="Times New Roman"/>
          <w:sz w:val="28"/>
          <w:szCs w:val="28"/>
        </w:rPr>
        <w:t>— 40 хвилин, у п’ятих</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дев’ятих — 45 хвилин. Зміна тривалості уроків допускається за погодженням з </w:t>
      </w:r>
      <w:r>
        <w:rPr>
          <w:rFonts w:ascii="Times New Roman" w:hAnsi="Times New Roman" w:cs="Times New Roman"/>
          <w:sz w:val="28"/>
          <w:szCs w:val="28"/>
        </w:rPr>
        <w:t>в</w:t>
      </w:r>
      <w:r w:rsidRPr="001D561E">
        <w:rPr>
          <w:rFonts w:ascii="Times New Roman" w:hAnsi="Times New Roman" w:cs="Times New Roman"/>
          <w:sz w:val="28"/>
          <w:szCs w:val="28"/>
        </w:rPr>
        <w:t>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EA33F5" w:rsidRPr="001D561E" w:rsidRDefault="00EA33F5" w:rsidP="009044B2">
      <w:pPr>
        <w:jc w:val="both"/>
        <w:rPr>
          <w:rFonts w:ascii="Times New Roman" w:hAnsi="Times New Roman" w:cs="Times New Roman"/>
          <w:sz w:val="28"/>
          <w:szCs w:val="28"/>
        </w:rPr>
      </w:pPr>
      <w:r>
        <w:rPr>
          <w:rFonts w:ascii="Times New Roman" w:hAnsi="Times New Roman" w:cs="Times New Roman"/>
          <w:sz w:val="28"/>
          <w:szCs w:val="28"/>
        </w:rPr>
        <w:t>р</w:t>
      </w:r>
      <w:r w:rsidRPr="001D561E">
        <w:rPr>
          <w:rFonts w:ascii="Times New Roman" w:hAnsi="Times New Roman" w:cs="Times New Roman"/>
          <w:sz w:val="28"/>
          <w:szCs w:val="28"/>
        </w:rPr>
        <w:t>озкладом уроків, що складається на кожен семестр відповідно до</w:t>
      </w:r>
      <w:r>
        <w:rPr>
          <w:rFonts w:ascii="Times New Roman" w:hAnsi="Times New Roman" w:cs="Times New Roman"/>
          <w:sz w:val="28"/>
          <w:szCs w:val="28"/>
        </w:rPr>
        <w:t xml:space="preserve"> с</w:t>
      </w:r>
      <w:r w:rsidRPr="001D561E">
        <w:rPr>
          <w:rFonts w:ascii="Times New Roman" w:hAnsi="Times New Roman" w:cs="Times New Roman"/>
          <w:sz w:val="28"/>
          <w:szCs w:val="28"/>
        </w:rPr>
        <w:t>анітарно-гігієнічних та педагогічних вимог і затверджується директором.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в</w:t>
      </w:r>
      <w:r w:rsidRPr="001D561E">
        <w:rPr>
          <w:rFonts w:ascii="Times New Roman" w:hAnsi="Times New Roman" w:cs="Times New Roman"/>
          <w:sz w:val="28"/>
          <w:szCs w:val="28"/>
        </w:rPr>
        <w:t>изначаються вчителем відповідно до педагогічних і санітарно-гігієнічних вимог з урахуванням індивідуальних особливостей учнів.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r>
        <w:rPr>
          <w:rFonts w:ascii="Times New Roman" w:hAnsi="Times New Roman" w:cs="Times New Roman"/>
          <w:sz w:val="28"/>
          <w:szCs w:val="28"/>
        </w:rPr>
        <w:t xml:space="preserve"> України</w:t>
      </w:r>
      <w:r w:rsidRPr="001D561E">
        <w:rPr>
          <w:rFonts w:ascii="Times New Roman" w:hAnsi="Times New Roman" w:cs="Times New Roman"/>
          <w:sz w:val="28"/>
          <w:szCs w:val="28"/>
        </w:rPr>
        <w:t>.</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2.17. Навчання у випускному 9</w:t>
      </w:r>
      <w:r w:rsidRPr="001D561E">
        <w:rPr>
          <w:rFonts w:ascii="Times New Roman" w:hAnsi="Times New Roman" w:cs="Times New Roman"/>
          <w:sz w:val="28"/>
          <w:szCs w:val="28"/>
        </w:rPr>
        <w:t xml:space="preserve">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д</w:t>
      </w:r>
      <w:r w:rsidRPr="001D561E">
        <w:rPr>
          <w:rFonts w:ascii="Times New Roman" w:hAnsi="Times New Roman" w:cs="Times New Roman"/>
          <w:sz w:val="28"/>
          <w:szCs w:val="28"/>
        </w:rPr>
        <w:t>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агальноосвітнього навчального закладу проводяться різні форми підсумкової </w:t>
      </w:r>
      <w:r>
        <w:rPr>
          <w:rFonts w:ascii="Times New Roman" w:hAnsi="Times New Roman" w:cs="Times New Roman"/>
          <w:sz w:val="28"/>
          <w:szCs w:val="28"/>
        </w:rPr>
        <w:t>а</w:t>
      </w:r>
      <w:r w:rsidRPr="001D561E">
        <w:rPr>
          <w:rFonts w:ascii="Times New Roman" w:hAnsi="Times New Roman" w:cs="Times New Roman"/>
          <w:sz w:val="28"/>
          <w:szCs w:val="28"/>
        </w:rPr>
        <w:t>тестації учнів ( тестування, заліки, контрольні роботи, захист учнівських</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ауково-дослідних робіт тощо).</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w:t>
      </w:r>
      <w:r>
        <w:rPr>
          <w:rFonts w:ascii="Times New Roman" w:hAnsi="Times New Roman" w:cs="Times New Roman"/>
          <w:sz w:val="28"/>
          <w:szCs w:val="28"/>
        </w:rPr>
        <w:t>України та Міністерства охорони здоров’я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1D561E">
        <w:rPr>
          <w:rFonts w:ascii="Times New Roman" w:hAnsi="Times New Roman" w:cs="Times New Roman"/>
          <w:sz w:val="28"/>
          <w:szCs w:val="28"/>
        </w:rPr>
        <w:t xml:space="preserve"> і науки</w:t>
      </w:r>
      <w:r>
        <w:rPr>
          <w:rFonts w:ascii="Times New Roman" w:hAnsi="Times New Roman" w:cs="Times New Roman"/>
          <w:sz w:val="28"/>
          <w:szCs w:val="28"/>
        </w:rPr>
        <w:t xml:space="preserve"> України</w:t>
      </w:r>
      <w:r w:rsidRPr="001D561E">
        <w:rPr>
          <w:rFonts w:ascii="Times New Roman" w:hAnsi="Times New Roman" w:cs="Times New Roman"/>
          <w:sz w:val="28"/>
          <w:szCs w:val="28"/>
        </w:rPr>
        <w:t>, іншими органами виконавчої влади у підпорядкуванні яких знаходиться навчальний заклад, відповідним органом управління освітою.</w:t>
      </w:r>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користування навчально-виробничою, науковою, матеріально-технічною, культ</w:t>
      </w:r>
      <w:r>
        <w:rPr>
          <w:rFonts w:ascii="Times New Roman" w:hAnsi="Times New Roman" w:cs="Times New Roman"/>
          <w:sz w:val="28"/>
          <w:szCs w:val="28"/>
        </w:rPr>
        <w:t>урно-спортивною, корекційно-</w:t>
      </w:r>
      <w:r w:rsidRPr="001D561E">
        <w:rPr>
          <w:rFonts w:ascii="Times New Roman" w:hAnsi="Times New Roman" w:cs="Times New Roman"/>
          <w:sz w:val="28"/>
          <w:szCs w:val="28"/>
        </w:rPr>
        <w:t>відновною та лікувально-оздоровчою базою навчального закладу;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доступ до інформації з усіх галузей знань;</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 xml:space="preserve">рати участь в обговоренні і вносити власні пропозиції щодо організації навчально-виховного процесу, </w:t>
      </w:r>
      <w:r>
        <w:rPr>
          <w:rFonts w:ascii="Times New Roman" w:hAnsi="Times New Roman" w:cs="Times New Roman"/>
          <w:sz w:val="28"/>
          <w:szCs w:val="28"/>
        </w:rPr>
        <w:t xml:space="preserve"> </w:t>
      </w:r>
      <w:r w:rsidRPr="001D561E">
        <w:rPr>
          <w:rFonts w:ascii="Times New Roman" w:hAnsi="Times New Roman" w:cs="Times New Roman"/>
          <w:sz w:val="28"/>
          <w:szCs w:val="28"/>
        </w:rPr>
        <w:t>дозвілля учнів;</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безпечні і нешкідливі умови навчання, виховання та праці.</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EA33F5" w:rsidRDefault="00EA33F5" w:rsidP="001A3375">
      <w:pPr>
        <w:ind w:left="720" w:firstLine="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ережливо ставитись до державного, громадського і особистого майна;</w:t>
      </w:r>
    </w:p>
    <w:p w:rsidR="00EA33F5" w:rsidRPr="001D561E" w:rsidRDefault="00EA33F5" w:rsidP="001A3375">
      <w:pPr>
        <w:ind w:left="720" w:firstLine="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дотримуватися законодавства, моральних, етичних норм;</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отримуватися правил особистої гігієни.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EA33F5"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захист професійної честі, гідності;</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иявлення педагогічної ініціативи;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EA33F5"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підвищення кваліфікації, перепідготовку;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отримання пенсії, у тому числі </w:t>
      </w:r>
      <w:r w:rsidRPr="001D561E">
        <w:rPr>
          <w:rFonts w:ascii="Times New Roman" w:hAnsi="Times New Roman" w:cs="Times New Roman"/>
          <w:sz w:val="28"/>
          <w:szCs w:val="28"/>
        </w:rPr>
        <w:t xml:space="preserve"> за вислугу років в порядку визначеному законодавством України;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прияти розвитку інтересів, нахилів та здібностей дітей, а також</w:t>
      </w:r>
      <w:r>
        <w:rPr>
          <w:rFonts w:ascii="Times New Roman" w:hAnsi="Times New Roman" w:cs="Times New Roman"/>
          <w:sz w:val="28"/>
          <w:szCs w:val="28"/>
        </w:rPr>
        <w:t>,</w:t>
      </w:r>
      <w:r w:rsidRPr="001D561E">
        <w:rPr>
          <w:rFonts w:ascii="Times New Roman" w:hAnsi="Times New Roman" w:cs="Times New Roman"/>
          <w:sz w:val="28"/>
          <w:szCs w:val="28"/>
        </w:rPr>
        <w:t xml:space="preserve"> збереженню їх здоров’я, здійснювати пропаганду здорового способу життя; </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прияти зростанню іміджу навчального закладу;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отримуватися педагогічної етики, моралі, поважати гідність учнів;</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роботі педагогічної ради.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w:t>
      </w:r>
      <w:r>
        <w:rPr>
          <w:rFonts w:ascii="Times New Roman" w:hAnsi="Times New Roman" w:cs="Times New Roman"/>
          <w:sz w:val="28"/>
          <w:szCs w:val="28"/>
        </w:rPr>
        <w:t>, майстернями, навчально-дослід</w:t>
      </w:r>
      <w:r w:rsidRPr="001D561E">
        <w:rPr>
          <w:rFonts w:ascii="Times New Roman" w:hAnsi="Times New Roman" w:cs="Times New Roman"/>
          <w:sz w:val="28"/>
          <w:szCs w:val="28"/>
        </w:rPr>
        <w:t>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 України,</w:t>
      </w:r>
      <w:r w:rsidRPr="001D561E">
        <w:rPr>
          <w:rFonts w:ascii="Times New Roman" w:hAnsi="Times New Roman" w:cs="Times New Roman"/>
          <w:sz w:val="28"/>
          <w:szCs w:val="28"/>
        </w:rPr>
        <w:t xml:space="preserve"> правилами внутрішнього розпорядку та цим Статутом.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w:t>
      </w:r>
      <w:r>
        <w:rPr>
          <w:rFonts w:ascii="Times New Roman" w:hAnsi="Times New Roman" w:cs="Times New Roman"/>
          <w:sz w:val="28"/>
          <w:szCs w:val="28"/>
        </w:rPr>
        <w:t>го Міністерством освіти і науки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w:t>
      </w:r>
      <w:r>
        <w:rPr>
          <w:rFonts w:ascii="Times New Roman" w:hAnsi="Times New Roman" w:cs="Times New Roman"/>
          <w:sz w:val="28"/>
          <w:szCs w:val="28"/>
        </w:rPr>
        <w:t xml:space="preserve"> та</w:t>
      </w:r>
      <w:r w:rsidRPr="001D561E">
        <w:rPr>
          <w:rFonts w:ascii="Times New Roman" w:hAnsi="Times New Roman" w:cs="Times New Roman"/>
          <w:sz w:val="28"/>
          <w:szCs w:val="28"/>
        </w:rPr>
        <w:t xml:space="preserve">  зобов’язані:</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w:t>
      </w:r>
      <w:r>
        <w:rPr>
          <w:rFonts w:ascii="Times New Roman" w:hAnsi="Times New Roman" w:cs="Times New Roman"/>
          <w:sz w:val="28"/>
          <w:szCs w:val="28"/>
        </w:rPr>
        <w:t>му Міністерством освіти і науки України.</w:t>
      </w:r>
      <w:r w:rsidRPr="001D561E">
        <w:rPr>
          <w:rFonts w:ascii="Times New Roman" w:hAnsi="Times New Roman" w:cs="Times New Roman"/>
          <w:sz w:val="28"/>
          <w:szCs w:val="28"/>
        </w:rPr>
        <w:t xml:space="preserve">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EA33F5" w:rsidRDefault="00EA33F5" w:rsidP="00C93E09">
      <w:pPr>
        <w:ind w:left="720" w:firstLine="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w:t>
      </w:r>
    </w:p>
    <w:p w:rsidR="00EA33F5" w:rsidRDefault="00EA33F5" w:rsidP="00C93E09">
      <w:pPr>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здійснює контроль за проходженням працівниками у встановлені терміни </w:t>
      </w:r>
    </w:p>
    <w:p w:rsidR="00EA33F5" w:rsidRPr="001D561E" w:rsidRDefault="00EA33F5" w:rsidP="00C93E09">
      <w:pPr>
        <w:jc w:val="both"/>
        <w:rPr>
          <w:rFonts w:ascii="Times New Roman" w:hAnsi="Times New Roman" w:cs="Times New Roman"/>
          <w:sz w:val="28"/>
          <w:szCs w:val="28"/>
        </w:rPr>
      </w:pPr>
      <w:r w:rsidRPr="001D561E">
        <w:rPr>
          <w:rFonts w:ascii="Times New Roman" w:hAnsi="Times New Roman" w:cs="Times New Roman"/>
          <w:sz w:val="28"/>
          <w:szCs w:val="28"/>
        </w:rPr>
        <w:t>обов’язкових медичних оглядів і несе за це відповідальність;</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ефективності навчально-виховного процесу у взаємодії з сім’єю, громадськістю, державними та приватними інституціями;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r>
        <w:rPr>
          <w:rFonts w:ascii="Times New Roman" w:hAnsi="Times New Roman" w:cs="Times New Roman"/>
          <w:sz w:val="28"/>
          <w:szCs w:val="28"/>
        </w:rPr>
        <w:t xml:space="preserve"> </w:t>
      </w:r>
      <w:r w:rsidRPr="001D561E">
        <w:rPr>
          <w:rFonts w:ascii="Times New Roman" w:hAnsi="Times New Roman" w:cs="Times New Roman"/>
          <w:sz w:val="28"/>
          <w:szCs w:val="28"/>
        </w:rPr>
        <w:t>законодавства щодо обов’язковості загальної середньої освіти;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EA33F5" w:rsidRPr="001D561E" w:rsidRDefault="00EA33F5" w:rsidP="008F13F8">
      <w:pPr>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агальноосвітнім навчальним закладом з метою забезпечення єдності</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авчально-виховного процесу.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EA33F5" w:rsidRPr="001D561E" w:rsidRDefault="00EA33F5" w:rsidP="00F05D91">
      <w:pPr>
        <w:jc w:val="both"/>
        <w:rPr>
          <w:rFonts w:ascii="Times New Roman" w:hAnsi="Times New Roman" w:cs="Times New Roman"/>
          <w:sz w:val="28"/>
          <w:szCs w:val="28"/>
        </w:rPr>
      </w:pPr>
      <w:r>
        <w:rPr>
          <w:rFonts w:ascii="Times New Roman" w:hAnsi="Times New Roman" w:cs="Times New Roman"/>
          <w:sz w:val="28"/>
          <w:szCs w:val="28"/>
        </w:rPr>
        <w:t>к</w:t>
      </w:r>
      <w:r w:rsidRPr="001D561E">
        <w:rPr>
          <w:rFonts w:ascii="Times New Roman" w:hAnsi="Times New Roman" w:cs="Times New Roman"/>
          <w:sz w:val="28"/>
          <w:szCs w:val="28"/>
        </w:rPr>
        <w:t>олективу, учнів ( вихованців) І-ІІ ступенів навчання, батьків і громадськості. Представництво в раді й загальна ї</w:t>
      </w:r>
      <w:r>
        <w:rPr>
          <w:rFonts w:ascii="Times New Roman" w:hAnsi="Times New Roman" w:cs="Times New Roman"/>
          <w:sz w:val="28"/>
          <w:szCs w:val="28"/>
        </w:rPr>
        <w:t>ї</w:t>
      </w:r>
      <w:r w:rsidRPr="001D561E">
        <w:rPr>
          <w:rFonts w:ascii="Times New Roman" w:hAnsi="Times New Roman" w:cs="Times New Roman"/>
          <w:sz w:val="28"/>
          <w:szCs w:val="28"/>
        </w:rPr>
        <w:t xml:space="preserve"> чисельність визначаються загальними зборами (конференцією) загальноосвітнього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EA33F5"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EA33F5"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1D561E">
        <w:rPr>
          <w:rFonts w:ascii="Times New Roman" w:hAnsi="Times New Roman" w:cs="Times New Roman"/>
          <w:sz w:val="28"/>
          <w:szCs w:val="28"/>
        </w:rPr>
        <w:t>Педагогічна рада розглядає питання:</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EA33F5" w:rsidRPr="001D561E" w:rsidRDefault="00EA33F5" w:rsidP="00AD31AF">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w:t>
      </w:r>
      <w:r>
        <w:rPr>
          <w:rFonts w:ascii="Times New Roman" w:hAnsi="Times New Roman" w:cs="Times New Roman"/>
          <w:sz w:val="28"/>
          <w:szCs w:val="28"/>
        </w:rPr>
        <w:t>. Основними засобами навчальний заклад</w:t>
      </w:r>
      <w:r w:rsidRPr="001D561E">
        <w:rPr>
          <w:rFonts w:ascii="Times New Roman" w:hAnsi="Times New Roman" w:cs="Times New Roman"/>
          <w:sz w:val="28"/>
          <w:szCs w:val="28"/>
        </w:rPr>
        <w:t xml:space="preserve"> має право розпоряджатися лише з дозволу Уповноваженого органу відповідно до встановленого порядку.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Бухгалтерський облік здійснюється </w:t>
      </w:r>
      <w:r w:rsidRPr="00F71DBA">
        <w:rPr>
          <w:rFonts w:ascii="Times New Roman" w:hAnsi="Times New Roman" w:cs="Times New Roman"/>
          <w:sz w:val="28"/>
          <w:szCs w:val="28"/>
        </w:rPr>
        <w:t xml:space="preserve">самостійно або </w:t>
      </w:r>
      <w:r w:rsidRPr="001D561E">
        <w:rPr>
          <w:rFonts w:ascii="Times New Roman" w:hAnsi="Times New Roman" w:cs="Times New Roman"/>
          <w:sz w:val="28"/>
          <w:szCs w:val="28"/>
        </w:rPr>
        <w:t>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EA33F5"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EA33F5"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EA33F5" w:rsidRPr="001D561E" w:rsidRDefault="00EA33F5" w:rsidP="00AD31AF">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EA33F5" w:rsidRPr="001D561E" w:rsidRDefault="00EA33F5"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EA33F5" w:rsidRPr="001D561E" w:rsidRDefault="00EA33F5" w:rsidP="00AD31AF">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EA33F5" w:rsidRPr="001D561E" w:rsidRDefault="00EA33F5" w:rsidP="00AD31AF">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EA33F5" w:rsidRPr="001D561E" w:rsidRDefault="00EA33F5" w:rsidP="00AD31AF">
      <w:pPr>
        <w:jc w:val="both"/>
        <w:rPr>
          <w:rFonts w:ascii="Times New Roman" w:hAnsi="Times New Roman" w:cs="Times New Roman"/>
          <w:sz w:val="28"/>
          <w:szCs w:val="28"/>
        </w:rPr>
      </w:pP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EA33F5" w:rsidRPr="001D561E" w:rsidRDefault="00EA33F5"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EA33F5"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EA33F5" w:rsidRPr="001D561E" w:rsidRDefault="00EA33F5"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EA33F5" w:rsidRDefault="00EA33F5" w:rsidP="00535F7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r>
        <w:rPr>
          <w:rFonts w:ascii="Times New Roman" w:hAnsi="Times New Roman" w:cs="Times New Roman"/>
          <w:sz w:val="28"/>
          <w:szCs w:val="28"/>
        </w:rPr>
        <w:t xml:space="preserve"> </w:t>
      </w:r>
    </w:p>
    <w:p w:rsidR="00EA33F5" w:rsidRDefault="00EA33F5" w:rsidP="00535F76">
      <w:pPr>
        <w:ind w:firstLine="724"/>
        <w:jc w:val="both"/>
        <w:rPr>
          <w:rFonts w:ascii="Times New Roman" w:hAnsi="Times New Roman" w:cs="Times New Roman"/>
          <w:sz w:val="28"/>
          <w:szCs w:val="28"/>
        </w:rPr>
      </w:pPr>
    </w:p>
    <w:p w:rsidR="00EA33F5" w:rsidRPr="00EC444B" w:rsidRDefault="00EA33F5" w:rsidP="00AD31AF">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EA33F5" w:rsidRPr="00EC444B" w:rsidRDefault="00EA33F5" w:rsidP="00AD31AF">
      <w:pPr>
        <w:pStyle w:val="NormalWeb"/>
        <w:spacing w:after="0"/>
        <w:ind w:firstLine="798"/>
        <w:jc w:val="both"/>
        <w:rPr>
          <w:sz w:val="28"/>
          <w:szCs w:val="28"/>
          <w:lang w:val="uk-UA"/>
        </w:rPr>
      </w:pPr>
    </w:p>
    <w:p w:rsidR="00EA33F5" w:rsidRPr="00EC444B" w:rsidRDefault="00EA33F5" w:rsidP="00065AE7">
      <w:pPr>
        <w:pStyle w:val="NormalWeb"/>
        <w:spacing w:after="0"/>
        <w:ind w:firstLine="720"/>
        <w:jc w:val="both"/>
        <w:rPr>
          <w:sz w:val="28"/>
          <w:szCs w:val="28"/>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EA33F5" w:rsidRPr="001D561E" w:rsidRDefault="00EA33F5" w:rsidP="00AD31AF">
      <w:pPr>
        <w:jc w:val="both"/>
        <w:rPr>
          <w:rFonts w:ascii="Times New Roman" w:hAnsi="Times New Roman" w:cs="Times New Roman"/>
          <w:sz w:val="28"/>
          <w:szCs w:val="28"/>
        </w:rPr>
      </w:pPr>
    </w:p>
    <w:p w:rsidR="00EA33F5" w:rsidRPr="00AD31AF" w:rsidRDefault="00EA33F5" w:rsidP="00AD31AF">
      <w:pPr>
        <w:ind w:firstLine="724"/>
        <w:jc w:val="both"/>
        <w:rPr>
          <w:rFonts w:ascii="Times New Roman" w:hAnsi="Times New Roman" w:cs="Times New Roman"/>
          <w:sz w:val="28"/>
          <w:szCs w:val="28"/>
        </w:rPr>
      </w:pPr>
    </w:p>
    <w:sectPr w:rsidR="00EA33F5" w:rsidRPr="00AD31AF"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5AE7"/>
    <w:rsid w:val="00066F1C"/>
    <w:rsid w:val="0006745D"/>
    <w:rsid w:val="0008636C"/>
    <w:rsid w:val="0009508A"/>
    <w:rsid w:val="000C7266"/>
    <w:rsid w:val="000E486D"/>
    <w:rsid w:val="00100206"/>
    <w:rsid w:val="00117DA3"/>
    <w:rsid w:val="001222D2"/>
    <w:rsid w:val="00156E5C"/>
    <w:rsid w:val="0016692D"/>
    <w:rsid w:val="00194292"/>
    <w:rsid w:val="001A3375"/>
    <w:rsid w:val="001B4F24"/>
    <w:rsid w:val="001D561E"/>
    <w:rsid w:val="001D73D1"/>
    <w:rsid w:val="001E4EB0"/>
    <w:rsid w:val="001E6F25"/>
    <w:rsid w:val="001E796C"/>
    <w:rsid w:val="002057DD"/>
    <w:rsid w:val="00217376"/>
    <w:rsid w:val="0023297D"/>
    <w:rsid w:val="00261353"/>
    <w:rsid w:val="00262716"/>
    <w:rsid w:val="00263BDA"/>
    <w:rsid w:val="00281B5F"/>
    <w:rsid w:val="002A14A2"/>
    <w:rsid w:val="002C186E"/>
    <w:rsid w:val="002F6997"/>
    <w:rsid w:val="002F7377"/>
    <w:rsid w:val="00313D99"/>
    <w:rsid w:val="00325B65"/>
    <w:rsid w:val="00334DF7"/>
    <w:rsid w:val="00391D57"/>
    <w:rsid w:val="0039234A"/>
    <w:rsid w:val="003B3163"/>
    <w:rsid w:val="003B447B"/>
    <w:rsid w:val="003F7CB8"/>
    <w:rsid w:val="00433FEF"/>
    <w:rsid w:val="00435B4D"/>
    <w:rsid w:val="00441F3C"/>
    <w:rsid w:val="00443327"/>
    <w:rsid w:val="004572F8"/>
    <w:rsid w:val="004679E2"/>
    <w:rsid w:val="004747B2"/>
    <w:rsid w:val="004A16E8"/>
    <w:rsid w:val="004A28E6"/>
    <w:rsid w:val="004B1E02"/>
    <w:rsid w:val="004D3A1D"/>
    <w:rsid w:val="00521C55"/>
    <w:rsid w:val="00525214"/>
    <w:rsid w:val="00535F76"/>
    <w:rsid w:val="00540CE1"/>
    <w:rsid w:val="005635A6"/>
    <w:rsid w:val="00563805"/>
    <w:rsid w:val="005730E9"/>
    <w:rsid w:val="0059684B"/>
    <w:rsid w:val="005A10A9"/>
    <w:rsid w:val="005B5F2C"/>
    <w:rsid w:val="005F611B"/>
    <w:rsid w:val="006032FD"/>
    <w:rsid w:val="00607B67"/>
    <w:rsid w:val="00616D2B"/>
    <w:rsid w:val="006351B7"/>
    <w:rsid w:val="0065627C"/>
    <w:rsid w:val="006672BF"/>
    <w:rsid w:val="00667B31"/>
    <w:rsid w:val="006766DD"/>
    <w:rsid w:val="006B615C"/>
    <w:rsid w:val="006C589C"/>
    <w:rsid w:val="006D1833"/>
    <w:rsid w:val="00705EAF"/>
    <w:rsid w:val="00717E29"/>
    <w:rsid w:val="0072643D"/>
    <w:rsid w:val="00730ED7"/>
    <w:rsid w:val="0075575A"/>
    <w:rsid w:val="0077459C"/>
    <w:rsid w:val="007815AD"/>
    <w:rsid w:val="007A4515"/>
    <w:rsid w:val="007B1DCA"/>
    <w:rsid w:val="007E1D0D"/>
    <w:rsid w:val="007F06A6"/>
    <w:rsid w:val="008011C0"/>
    <w:rsid w:val="00827591"/>
    <w:rsid w:val="00845884"/>
    <w:rsid w:val="008503DB"/>
    <w:rsid w:val="008508BE"/>
    <w:rsid w:val="008541FD"/>
    <w:rsid w:val="00861BDD"/>
    <w:rsid w:val="008922D1"/>
    <w:rsid w:val="00897A4C"/>
    <w:rsid w:val="008B0CEB"/>
    <w:rsid w:val="008D2945"/>
    <w:rsid w:val="008E2709"/>
    <w:rsid w:val="008F13F8"/>
    <w:rsid w:val="008F405B"/>
    <w:rsid w:val="008F7C49"/>
    <w:rsid w:val="009044B2"/>
    <w:rsid w:val="009173E5"/>
    <w:rsid w:val="00921C5C"/>
    <w:rsid w:val="00922C0D"/>
    <w:rsid w:val="00936A30"/>
    <w:rsid w:val="00946E69"/>
    <w:rsid w:val="0096043B"/>
    <w:rsid w:val="0096545C"/>
    <w:rsid w:val="009709BC"/>
    <w:rsid w:val="00992E7C"/>
    <w:rsid w:val="009A0798"/>
    <w:rsid w:val="009C6913"/>
    <w:rsid w:val="009D6A6E"/>
    <w:rsid w:val="009E0B6C"/>
    <w:rsid w:val="009E1B23"/>
    <w:rsid w:val="009E3321"/>
    <w:rsid w:val="009F0421"/>
    <w:rsid w:val="00A0116B"/>
    <w:rsid w:val="00A210CC"/>
    <w:rsid w:val="00A27CC8"/>
    <w:rsid w:val="00A4194A"/>
    <w:rsid w:val="00A429A5"/>
    <w:rsid w:val="00A54FDB"/>
    <w:rsid w:val="00A60DA5"/>
    <w:rsid w:val="00A70B81"/>
    <w:rsid w:val="00A71DE0"/>
    <w:rsid w:val="00A80979"/>
    <w:rsid w:val="00A81F98"/>
    <w:rsid w:val="00A840F1"/>
    <w:rsid w:val="00A92F7A"/>
    <w:rsid w:val="00AA3507"/>
    <w:rsid w:val="00AC13D6"/>
    <w:rsid w:val="00AC36D4"/>
    <w:rsid w:val="00AC3FE4"/>
    <w:rsid w:val="00AD31AF"/>
    <w:rsid w:val="00AE2E0A"/>
    <w:rsid w:val="00AE36D9"/>
    <w:rsid w:val="00AE4C6C"/>
    <w:rsid w:val="00AF5538"/>
    <w:rsid w:val="00B233F6"/>
    <w:rsid w:val="00B32171"/>
    <w:rsid w:val="00B35EAF"/>
    <w:rsid w:val="00B5414A"/>
    <w:rsid w:val="00B62AA3"/>
    <w:rsid w:val="00B62B64"/>
    <w:rsid w:val="00B84471"/>
    <w:rsid w:val="00BA69FA"/>
    <w:rsid w:val="00BB3D1E"/>
    <w:rsid w:val="00BE49F9"/>
    <w:rsid w:val="00C2692A"/>
    <w:rsid w:val="00C473A2"/>
    <w:rsid w:val="00C93E09"/>
    <w:rsid w:val="00CC0486"/>
    <w:rsid w:val="00D10E5F"/>
    <w:rsid w:val="00D1760A"/>
    <w:rsid w:val="00D17CFF"/>
    <w:rsid w:val="00D204E6"/>
    <w:rsid w:val="00D249DB"/>
    <w:rsid w:val="00D55D5C"/>
    <w:rsid w:val="00D6093A"/>
    <w:rsid w:val="00D776B3"/>
    <w:rsid w:val="00DA6987"/>
    <w:rsid w:val="00DA6BAC"/>
    <w:rsid w:val="00DB6423"/>
    <w:rsid w:val="00DE435C"/>
    <w:rsid w:val="00DF4B64"/>
    <w:rsid w:val="00E201BA"/>
    <w:rsid w:val="00E47B27"/>
    <w:rsid w:val="00E54709"/>
    <w:rsid w:val="00E62307"/>
    <w:rsid w:val="00E77167"/>
    <w:rsid w:val="00E95F34"/>
    <w:rsid w:val="00EA33F5"/>
    <w:rsid w:val="00EC444B"/>
    <w:rsid w:val="00EF4913"/>
    <w:rsid w:val="00F05D91"/>
    <w:rsid w:val="00F17CC7"/>
    <w:rsid w:val="00F22E4B"/>
    <w:rsid w:val="00F2367C"/>
    <w:rsid w:val="00F47075"/>
    <w:rsid w:val="00F67EDD"/>
    <w:rsid w:val="00F71DBA"/>
    <w:rsid w:val="00F74A54"/>
    <w:rsid w:val="00FB3AF1"/>
    <w:rsid w:val="00FC4FFA"/>
    <w:rsid w:val="00FE0FA6"/>
    <w:rsid w:val="00FF14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435B4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875460647">
      <w:marLeft w:val="0"/>
      <w:marRight w:val="0"/>
      <w:marTop w:val="0"/>
      <w:marBottom w:val="0"/>
      <w:divBdr>
        <w:top w:val="none" w:sz="0" w:space="0" w:color="auto"/>
        <w:left w:val="none" w:sz="0" w:space="0" w:color="auto"/>
        <w:bottom w:val="none" w:sz="0" w:space="0" w:color="auto"/>
        <w:right w:val="none" w:sz="0" w:space="0" w:color="auto"/>
      </w:divBdr>
    </w:div>
    <w:div w:id="1875460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19</Pages>
  <Words>6521</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7</cp:revision>
  <cp:lastPrinted>2016-06-30T08:38:00Z</cp:lastPrinted>
  <dcterms:created xsi:type="dcterms:W3CDTF">2016-05-30T11:18:00Z</dcterms:created>
  <dcterms:modified xsi:type="dcterms:W3CDTF">2016-06-30T08:38:00Z</dcterms:modified>
</cp:coreProperties>
</file>